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4656854" name="019d67d4-3def-7f0a-99b8-dc2e832b3a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245429" name="019d67d4-3def-7f0a-99b8-dc2e832b3a9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197185" name="019d67d4-7c45-7749-96f8-a2051b72ba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2360642" name="019d67d4-7c45-7749-96f8-a2051b72bac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4884782" name="019d67d5-7dc3-74f2-85d3-45a141d32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194696" name="019d67d5-7dc3-74f2-85d3-45a141d3207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998633" name="019d67d5-c96e-7453-b95a-78049dd15e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624428" name="019d67d5-c96e-7453-b95a-78049dd15e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8945236" name="019d67ef-1747-7b8e-a33b-82115f57a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620107" name="019d67ef-1747-7b8e-a33b-82115f57a2a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7865287" name="019d67ef-6900-740a-9efa-576066a8c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6530113" name="019d67ef-6900-740a-9efa-576066a8ce0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1682368" name="019d67f0-4c82-7d4a-8b8c-79cad30db2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415811" name="019d67f0-4c82-7d4a-8b8c-79cad30db25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5392332" name="019d67f0-8872-7529-b07c-f88510d44b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553803" name="019d67f0-8872-7529-b07c-f88510d44b4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Putz / Fliesenkleber </w:t>
            </w:r>
          </w:p>
          <w:p>
            <w:pPr>
              <w:spacing w:before="0" w:after="0"/>
            </w:pPr>
            <w:r>
              <w:t>Boden/Decke/Wand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113796" name="019d6802-fc9a-77df-84f5-cf18f36efb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8238206" name="019d6802-fc9a-77df-84f5-cf18f36efba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2500296" name="019d6803-5576-7dfd-a125-95f338a9de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2749571" name="019d6803-5576-7dfd-a125-95f338a9de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Eingang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Decke/Boden/Wände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899165" name="019d6815-a320-761d-9bc3-d18a5f676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6376964" name="019d6815-a320-761d-9bc3-d18a5f6768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6264397" name="019d6815-d24b-7547-8a8c-12da699042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7297864" name="019d6815-d24b-7547-8a8c-12da699042c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>DN 837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